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4958963" name="a56edfa0-2116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390018" name="a56edfa0-2116-11f1-a93b-497326fa29d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Stube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7185385" name="c5cd3340-2117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614411" name="c5cd3340-2117-11f1-a93b-497326fa29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2710698" name="09414ed0-2119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913185" name="09414ed0-2119-11f1-a93b-497326fa29d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3572811" name="b58af62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9344798" name="b58af620-211c-11f1-a93b-497326fa29d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3557642" name="5f7d6e60-211d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3754217" name="5f7d6e60-211d-11f1-a93b-497326fa29d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3939988" name="9e2b4c20-211a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8374926" name="9e2b4c20-211a-11f1-a93b-497326fa29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564351" name="6025b1c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6372434" name="6025b1c0-211c-11f1-a93b-497326fa29d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942031" name="e5bb9f50-211e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096940" name="e5bb9f50-211e-11f1-806e-e1a5c930612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7532859" name="35970af0-211f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2182951" name="35970af0-211f-11f1-806e-e1a5c930612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